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Horváth Júlia</w:t>
      </w:r>
    </w:p>
    <w:p>
      <w:r>
        <w:t>Név: Horváth Júlia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1994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Canva, MS Office, Google Analytics</w:t>
      </w:r>
    </w:p>
    <w:p>
      <w:r>
        <w:t>Nyelvismeret:</w:t>
        <w:br/>
        <w:t>- magyar – anyanyelvi</w:t>
        <w:br/>
        <w:t>- német – alapfok</w:t>
      </w:r>
    </w:p>
    <w:p>
      <w:r>
        <w:t>Egyéb:</w:t>
        <w:br/>
        <w:t>- Asana, Hootsuite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